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5A496102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FF690A">
              <w:rPr>
                <w:b/>
                <w:bCs/>
                <w:sz w:val="40"/>
                <w:szCs w:val="40"/>
              </w:rPr>
              <w:t>6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290BEF17" w:rsidR="004569C5" w:rsidRPr="008C6AE6" w:rsidRDefault="00813761" w:rsidP="00FC6266">
            <w:pPr>
              <w:rPr>
                <w:noProof/>
              </w:rPr>
            </w:pPr>
            <w:r>
              <w:t>SLA Ecologisch Beheer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1A3A1B17" w:rsidR="004569C5" w:rsidRPr="008C6AE6" w:rsidRDefault="00813761" w:rsidP="00FC6266">
            <w:r>
              <w:t>AI 2024-0210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4AF57FB0" w:rsidR="004569C5" w:rsidRPr="008C6AE6" w:rsidRDefault="00813761" w:rsidP="00FC6266">
            <w:pPr>
              <w:tabs>
                <w:tab w:val="left" w:pos="1980"/>
              </w:tabs>
            </w:pPr>
            <w:r>
              <w:t>XX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FF690A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FF690A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FF690A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FF690A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FF690A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FF690A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FF690A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FF690A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00ED0BC6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813761">
        <w:t>2024-0210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58CFDBAA" w14:textId="716FC5ED" w:rsidR="00FE4E42" w:rsidRPr="00FE4E42" w:rsidRDefault="00FE4E42" w:rsidP="00813761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813761">
            <w:rPr>
              <w:sz w:val="18"/>
              <w:szCs w:val="18"/>
            </w:rPr>
            <w:t xml:space="preserve">4-0210 </w:t>
          </w:r>
          <w:r>
            <w:rPr>
              <w:sz w:val="18"/>
              <w:szCs w:val="18"/>
            </w:rPr>
            <w:t>Bijlage</w:t>
          </w:r>
          <w:r w:rsidR="00813761">
            <w:rPr>
              <w:sz w:val="18"/>
              <w:szCs w:val="18"/>
            </w:rPr>
            <w:t xml:space="preserve"> </w:t>
          </w:r>
          <w:r w:rsidR="00FF690A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 xml:space="preserve"> 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813761" w:rsidRPr="00DB48D5" w:rsidRDefault="00813761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813761" w:rsidRDefault="008137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B46D8"/>
    <w:rsid w:val="00173F7C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9C5"/>
    <w:rsid w:val="00482A4F"/>
    <w:rsid w:val="00527398"/>
    <w:rsid w:val="005357F9"/>
    <w:rsid w:val="00537CF3"/>
    <w:rsid w:val="005749BA"/>
    <w:rsid w:val="00632123"/>
    <w:rsid w:val="006D10C6"/>
    <w:rsid w:val="007373CB"/>
    <w:rsid w:val="00754A34"/>
    <w:rsid w:val="00762F7E"/>
    <w:rsid w:val="007E1977"/>
    <w:rsid w:val="008104C5"/>
    <w:rsid w:val="00813761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AC6859"/>
    <w:rsid w:val="00BD0C39"/>
    <w:rsid w:val="00C85A1B"/>
    <w:rsid w:val="00CA1BAC"/>
    <w:rsid w:val="00CB5431"/>
    <w:rsid w:val="00CE174B"/>
    <w:rsid w:val="00DB74E1"/>
    <w:rsid w:val="00E20DD9"/>
    <w:rsid w:val="00EB1492"/>
    <w:rsid w:val="00EF3194"/>
    <w:rsid w:val="00F12F0D"/>
    <w:rsid w:val="00F42A15"/>
    <w:rsid w:val="00FE2507"/>
    <w:rsid w:val="00FE4E42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Singh, Mohit</cp:lastModifiedBy>
  <cp:revision>12</cp:revision>
  <dcterms:created xsi:type="dcterms:W3CDTF">2023-02-02T13:36:00Z</dcterms:created>
  <dcterms:modified xsi:type="dcterms:W3CDTF">2025-09-02T09:54:00Z</dcterms:modified>
</cp:coreProperties>
</file>